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计量器具台账</w:t>
      </w:r>
    </w:p>
    <w:p>
      <w:r>
        <w:t>记录编号：FM-110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器具名称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校准周期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上次校准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下次校准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状态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